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w:t>
            </w:r>
            <w:r>
              <w:rPr>
                <w:rFonts w:hint="eastAsia"/>
                <w:sz w:val="64"/>
                <w:lang w:val="en-US" w:eastAsia="zh-CN"/>
              </w:rPr>
              <w:t>84</w:t>
            </w:r>
            <w:r>
              <w:rPr>
                <w:sz w:val="64"/>
              </w:rPr>
              <w:t xml:space="preserve"> </w:t>
            </w:r>
            <w:r>
              <w:t>V</w:t>
            </w:r>
            <w:bookmarkStart w:id="3" w:name="specVersion"/>
            <w:r>
              <w:t>0.0.</w:t>
            </w:r>
            <w:bookmarkEnd w:id="3"/>
            <w:r>
              <w:rPr>
                <w:rFonts w:hint="eastAsia"/>
                <w:lang w:val="en-US" w:eastAsia="zh-CN"/>
              </w:rPr>
              <w:t>0</w:t>
            </w:r>
            <w:r>
              <w:t xml:space="preserve"> </w:t>
            </w:r>
            <w:r>
              <w:rPr>
                <w:sz w:val="32"/>
              </w:rPr>
              <w:t>(</w:t>
            </w:r>
            <w:bookmarkStart w:id="4" w:name="issueDate"/>
            <w:r>
              <w:rPr>
                <w:sz w:val="32"/>
              </w:rPr>
              <w:t>2024-</w:t>
            </w:r>
            <w:bookmarkEnd w:id="4"/>
            <w:r>
              <w:rPr>
                <w:sz w:val="32"/>
              </w:rPr>
              <w:t>04)</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rPr>
                <w:rFonts w:hint="eastAsia"/>
              </w:rPr>
              <w:t>Study on security aspects of Core Network Enhanced Support for AIML</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_Toc7396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_Toc25132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_Toc27051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_Toc2198 \h </w:instrText>
      </w:r>
      <w:r>
        <w:fldChar w:fldCharType="separate"/>
      </w:r>
      <w:r>
        <w:t>6</w:t>
      </w:r>
      <w:r>
        <w:fldChar w:fldCharType="end"/>
      </w:r>
    </w:p>
    <w:p>
      <w:pPr>
        <w:pStyle w:val="19"/>
        <w:tabs>
          <w:tab w:val="right" w:leader="dot" w:pos="9641"/>
          <w:tab w:val="clear" w:pos="9639"/>
        </w:tabs>
      </w:pPr>
      <w:r>
        <w:t>3.1</w:t>
      </w:r>
      <w:r>
        <w:tab/>
      </w:r>
      <w:r>
        <w:t>Terms</w:t>
      </w:r>
      <w:r>
        <w:tab/>
      </w:r>
      <w:r>
        <w:fldChar w:fldCharType="begin"/>
      </w:r>
      <w:r>
        <w:instrText xml:space="preserve"> PAGEREF _Toc6479 \h </w:instrText>
      </w:r>
      <w:r>
        <w:fldChar w:fldCharType="separate"/>
      </w:r>
      <w:r>
        <w:t>6</w:t>
      </w:r>
      <w:r>
        <w:fldChar w:fldCharType="end"/>
      </w:r>
    </w:p>
    <w:p>
      <w:pPr>
        <w:pStyle w:val="19"/>
        <w:tabs>
          <w:tab w:val="right" w:leader="dot" w:pos="9641"/>
          <w:tab w:val="clear" w:pos="9639"/>
        </w:tabs>
      </w:pPr>
      <w:r>
        <w:t>3.2</w:t>
      </w:r>
      <w:r>
        <w:tab/>
      </w:r>
      <w:r>
        <w:t>Symbols</w:t>
      </w:r>
      <w:r>
        <w:tab/>
      </w:r>
      <w:r>
        <w:fldChar w:fldCharType="begin"/>
      </w:r>
      <w:r>
        <w:instrText xml:space="preserve"> PAGEREF _Toc13737 \h </w:instrText>
      </w:r>
      <w:r>
        <w:fldChar w:fldCharType="separate"/>
      </w:r>
      <w:r>
        <w:t>6</w:t>
      </w:r>
      <w:r>
        <w:fldChar w:fldCharType="end"/>
      </w:r>
    </w:p>
    <w:p>
      <w:pPr>
        <w:pStyle w:val="19"/>
        <w:tabs>
          <w:tab w:val="right" w:leader="dot" w:pos="9641"/>
          <w:tab w:val="clear" w:pos="9639"/>
        </w:tabs>
      </w:pPr>
      <w:r>
        <w:t>3.3</w:t>
      </w:r>
      <w:r>
        <w:tab/>
      </w:r>
      <w:r>
        <w:t>Abbreviations</w:t>
      </w:r>
      <w:r>
        <w:tab/>
      </w:r>
      <w:r>
        <w:fldChar w:fldCharType="begin"/>
      </w:r>
      <w:r>
        <w:instrText xml:space="preserve"> PAGEREF _Toc28731 \h </w:instrText>
      </w:r>
      <w:r>
        <w:fldChar w:fldCharType="separate"/>
      </w:r>
      <w:r>
        <w:t>6</w:t>
      </w:r>
      <w:r>
        <w:fldChar w:fldCharType="end"/>
      </w:r>
    </w:p>
    <w:p>
      <w:pPr>
        <w:pStyle w:val="20"/>
        <w:tabs>
          <w:tab w:val="right" w:leader="dot" w:pos="9641"/>
          <w:tab w:val="clear" w:pos="9639"/>
        </w:tabs>
      </w:pPr>
      <w:r>
        <w:t>4</w:t>
      </w:r>
      <w:r>
        <w:tab/>
      </w:r>
      <w:r>
        <w:rPr>
          <w:rFonts w:hint="eastAsia"/>
          <w:lang w:eastAsia="zh-CN"/>
        </w:rPr>
        <w:t>Overview</w:t>
      </w:r>
      <w:r>
        <w:tab/>
      </w:r>
      <w:r>
        <w:fldChar w:fldCharType="begin"/>
      </w:r>
      <w:r>
        <w:instrText xml:space="preserve"> PAGEREF _Toc24595 \h </w:instrText>
      </w:r>
      <w:r>
        <w:fldChar w:fldCharType="separate"/>
      </w:r>
      <w:r>
        <w:t>7</w:t>
      </w:r>
      <w:r>
        <w:fldChar w:fldCharType="end"/>
      </w:r>
    </w:p>
    <w:p>
      <w:pPr>
        <w:pStyle w:val="20"/>
        <w:tabs>
          <w:tab w:val="right" w:leader="dot" w:pos="9641"/>
          <w:tab w:val="clear" w:pos="9639"/>
        </w:tabs>
      </w:pPr>
      <w:r>
        <w:t>5</w:t>
      </w:r>
      <w:r>
        <w:tab/>
      </w:r>
      <w:r>
        <w:t>Key issues</w:t>
      </w:r>
      <w:r>
        <w:tab/>
      </w:r>
      <w:r>
        <w:fldChar w:fldCharType="begin"/>
      </w:r>
      <w:r>
        <w:instrText xml:space="preserve"> PAGEREF _Toc1683 \h </w:instrText>
      </w:r>
      <w:r>
        <w:fldChar w:fldCharType="separate"/>
      </w:r>
      <w:r>
        <w:t>7</w:t>
      </w:r>
      <w:r>
        <w:fldChar w:fldCharType="end"/>
      </w:r>
    </w:p>
    <w:p>
      <w:pPr>
        <w:pStyle w:val="19"/>
        <w:tabs>
          <w:tab w:val="right" w:pos="2000"/>
          <w:tab w:val="right" w:leader="dot" w:pos="9641"/>
          <w:tab w:val="clear" w:pos="9639"/>
        </w:tabs>
      </w:pPr>
      <w:r>
        <w:rPr>
          <w:rFonts w:ascii="Arial" w:hAnsi="Arial"/>
        </w:rPr>
        <w:t>5.X</w:t>
      </w:r>
      <w:r>
        <w:rPr>
          <w:rFonts w:ascii="Arial" w:hAnsi="Arial"/>
        </w:rPr>
        <w:tab/>
      </w:r>
      <w:r>
        <w:rPr>
          <w:rFonts w:ascii="Arial" w:hAnsi="Arial"/>
        </w:rPr>
        <w:t>Key Issue #X: &lt;Key Issue Name&gt;</w:t>
      </w:r>
      <w:r>
        <w:tab/>
      </w:r>
      <w:r>
        <w:fldChar w:fldCharType="begin"/>
      </w:r>
      <w:r>
        <w:instrText xml:space="preserve"> PAGEREF _Toc29420 \h </w:instrText>
      </w:r>
      <w:r>
        <w:fldChar w:fldCharType="separate"/>
      </w:r>
      <w:r>
        <w:t>7</w:t>
      </w:r>
      <w:r>
        <w:fldChar w:fldCharType="end"/>
      </w:r>
    </w:p>
    <w:p>
      <w:pPr>
        <w:pStyle w:val="18"/>
        <w:tabs>
          <w:tab w:val="right" w:pos="2000"/>
          <w:tab w:val="right" w:leader="dot" w:pos="9641"/>
          <w:tab w:val="clear" w:pos="9639"/>
        </w:tabs>
      </w:pPr>
      <w:r>
        <w:rPr>
          <w:rFonts w:ascii="Arial" w:hAnsi="Arial"/>
        </w:rPr>
        <w:t>5.X.1</w:t>
      </w:r>
      <w:r>
        <w:rPr>
          <w:rFonts w:ascii="Arial" w:hAnsi="Arial"/>
        </w:rPr>
        <w:tab/>
      </w:r>
      <w:r>
        <w:rPr>
          <w:rFonts w:ascii="Arial" w:hAnsi="Arial"/>
        </w:rPr>
        <w:t>Key issue details</w:t>
      </w:r>
      <w:r>
        <w:tab/>
      </w:r>
      <w:r>
        <w:fldChar w:fldCharType="begin"/>
      </w:r>
      <w:r>
        <w:instrText xml:space="preserve"> PAGEREF _Toc2181 \h </w:instrText>
      </w:r>
      <w:r>
        <w:fldChar w:fldCharType="separate"/>
      </w:r>
      <w:r>
        <w:t>7</w:t>
      </w:r>
      <w:r>
        <w:fldChar w:fldCharType="end"/>
      </w:r>
    </w:p>
    <w:p>
      <w:pPr>
        <w:pStyle w:val="18"/>
        <w:tabs>
          <w:tab w:val="right" w:leader="dot" w:pos="9641"/>
          <w:tab w:val="clear" w:pos="9639"/>
        </w:tabs>
      </w:pPr>
      <w:r>
        <w:rPr>
          <w:rFonts w:ascii="Arial" w:hAnsi="Arial"/>
        </w:rPr>
        <w:t>5.X.2</w:t>
      </w:r>
      <w:r>
        <w:rPr>
          <w:rFonts w:ascii="Arial" w:hAnsi="Arial"/>
        </w:rPr>
        <w:tab/>
      </w:r>
      <w:r>
        <w:rPr>
          <w:rFonts w:ascii="Arial" w:hAnsi="Arial"/>
        </w:rPr>
        <w:t>Threats</w:t>
      </w:r>
      <w:r>
        <w:tab/>
      </w:r>
      <w:r>
        <w:fldChar w:fldCharType="begin"/>
      </w:r>
      <w:r>
        <w:instrText xml:space="preserve"> PAGEREF _Toc2363 \h </w:instrText>
      </w:r>
      <w:r>
        <w:fldChar w:fldCharType="separate"/>
      </w:r>
      <w:r>
        <w:t>7</w:t>
      </w:r>
      <w:r>
        <w:fldChar w:fldCharType="end"/>
      </w:r>
    </w:p>
    <w:p>
      <w:pPr>
        <w:pStyle w:val="18"/>
        <w:tabs>
          <w:tab w:val="right" w:pos="2000"/>
          <w:tab w:val="right" w:leader="dot" w:pos="9641"/>
          <w:tab w:val="clear" w:pos="9639"/>
        </w:tabs>
      </w:pPr>
      <w:r>
        <w:rPr>
          <w:rFonts w:ascii="Arial" w:hAnsi="Arial"/>
        </w:rPr>
        <w:t>5</w:t>
      </w:r>
      <w:r>
        <w:rPr>
          <w:rFonts w:hint="eastAsia" w:ascii="Arial" w:hAnsi="Arial"/>
          <w:lang w:eastAsia="zh-CN"/>
        </w:rPr>
        <w:t>.</w:t>
      </w:r>
      <w:r>
        <w:rPr>
          <w:rFonts w:ascii="Arial" w:hAnsi="Arial"/>
        </w:rPr>
        <w:t>X.3</w:t>
      </w:r>
      <w:r>
        <w:rPr>
          <w:rFonts w:ascii="Arial" w:hAnsi="Arial"/>
        </w:rPr>
        <w:tab/>
      </w:r>
      <w:r>
        <w:rPr>
          <w:rFonts w:ascii="Arial" w:hAnsi="Arial"/>
        </w:rPr>
        <w:t>Potential security requirements</w:t>
      </w:r>
      <w:r>
        <w:tab/>
      </w:r>
      <w:r>
        <w:fldChar w:fldCharType="begin"/>
      </w:r>
      <w:r>
        <w:instrText xml:space="preserve"> PAGEREF _Toc3657 \h </w:instrText>
      </w:r>
      <w:r>
        <w:fldChar w:fldCharType="separate"/>
      </w:r>
      <w:r>
        <w:t>7</w:t>
      </w:r>
      <w:r>
        <w:fldChar w:fldCharType="end"/>
      </w:r>
    </w:p>
    <w:p>
      <w:pPr>
        <w:pStyle w:val="20"/>
        <w:tabs>
          <w:tab w:val="right" w:leader="dot" w:pos="9641"/>
          <w:tab w:val="clear" w:pos="9639"/>
        </w:tabs>
      </w:pPr>
      <w:r>
        <w:t>6</w:t>
      </w:r>
      <w:r>
        <w:tab/>
      </w:r>
      <w:r>
        <w:t>Solutions</w:t>
      </w:r>
      <w:r>
        <w:tab/>
      </w:r>
      <w:r>
        <w:fldChar w:fldCharType="begin"/>
      </w:r>
      <w:r>
        <w:instrText xml:space="preserve"> PAGEREF _Toc18040 \h </w:instrText>
      </w:r>
      <w:r>
        <w:fldChar w:fldCharType="separate"/>
      </w:r>
      <w:r>
        <w:t>7</w:t>
      </w:r>
      <w:r>
        <w:fldChar w:fldCharType="end"/>
      </w:r>
    </w:p>
    <w:p>
      <w:pPr>
        <w:pStyle w:val="19"/>
        <w:tabs>
          <w:tab w:val="right" w:pos="2000"/>
          <w:tab w:val="right" w:leader="dot" w:pos="9641"/>
          <w:tab w:val="clear" w:pos="9639"/>
        </w:tabs>
      </w:pPr>
      <w:r>
        <w:t>6.Y</w:t>
      </w:r>
      <w:r>
        <w:tab/>
      </w:r>
      <w:r>
        <w:t>Solution #Y: &lt;Solution Name&gt;</w:t>
      </w:r>
      <w:r>
        <w:tab/>
      </w:r>
      <w:r>
        <w:fldChar w:fldCharType="begin"/>
      </w:r>
      <w:r>
        <w:instrText xml:space="preserve"> PAGEREF _Toc28947 \h </w:instrText>
      </w:r>
      <w:r>
        <w:fldChar w:fldCharType="separate"/>
      </w:r>
      <w:r>
        <w:t>7</w:t>
      </w:r>
      <w:r>
        <w:fldChar w:fldCharType="end"/>
      </w:r>
    </w:p>
    <w:p>
      <w:pPr>
        <w:pStyle w:val="18"/>
        <w:tabs>
          <w:tab w:val="right" w:pos="2000"/>
          <w:tab w:val="right" w:leader="dot" w:pos="9641"/>
          <w:tab w:val="clear" w:pos="9639"/>
        </w:tabs>
      </w:pPr>
      <w:r>
        <w:t>6.Y.1</w:t>
      </w:r>
      <w:r>
        <w:tab/>
      </w:r>
      <w:r>
        <w:t>Introduction</w:t>
      </w:r>
      <w:r>
        <w:tab/>
      </w:r>
      <w:r>
        <w:fldChar w:fldCharType="begin"/>
      </w:r>
      <w:r>
        <w:instrText xml:space="preserve"> PAGEREF _Toc15423 \h </w:instrText>
      </w:r>
      <w:r>
        <w:fldChar w:fldCharType="separate"/>
      </w:r>
      <w:r>
        <w:t>7</w:t>
      </w:r>
      <w:r>
        <w:fldChar w:fldCharType="end"/>
      </w:r>
    </w:p>
    <w:p>
      <w:pPr>
        <w:pStyle w:val="18"/>
        <w:tabs>
          <w:tab w:val="right" w:pos="2000"/>
          <w:tab w:val="right" w:leader="dot" w:pos="9641"/>
          <w:tab w:val="clear" w:pos="9639"/>
        </w:tabs>
      </w:pPr>
      <w:r>
        <w:t>6.Y.2</w:t>
      </w:r>
      <w:r>
        <w:tab/>
      </w:r>
      <w:r>
        <w:t>Solution details</w:t>
      </w:r>
      <w:r>
        <w:tab/>
      </w:r>
      <w:r>
        <w:fldChar w:fldCharType="begin"/>
      </w:r>
      <w:r>
        <w:instrText xml:space="preserve"> PAGEREF _Toc27764 \h </w:instrText>
      </w:r>
      <w:r>
        <w:fldChar w:fldCharType="separate"/>
      </w:r>
      <w:r>
        <w:t>7</w:t>
      </w:r>
      <w:r>
        <w:fldChar w:fldCharType="end"/>
      </w:r>
    </w:p>
    <w:p>
      <w:pPr>
        <w:pStyle w:val="18"/>
        <w:tabs>
          <w:tab w:val="right" w:pos="2000"/>
          <w:tab w:val="right" w:leader="dot" w:pos="9641"/>
          <w:tab w:val="clear" w:pos="9639"/>
        </w:tabs>
      </w:pPr>
      <w:r>
        <w:t>6.Y.3</w:t>
      </w:r>
      <w:r>
        <w:tab/>
      </w:r>
      <w:r>
        <w:t>Evaluation</w:t>
      </w:r>
      <w:r>
        <w:tab/>
      </w:r>
      <w:r>
        <w:fldChar w:fldCharType="begin"/>
      </w:r>
      <w:r>
        <w:instrText xml:space="preserve"> PAGEREF _Toc3739 \h </w:instrText>
      </w:r>
      <w:r>
        <w:fldChar w:fldCharType="separate"/>
      </w:r>
      <w:r>
        <w:t>7</w:t>
      </w:r>
      <w:r>
        <w:fldChar w:fldCharType="end"/>
      </w:r>
    </w:p>
    <w:p>
      <w:pPr>
        <w:pStyle w:val="20"/>
        <w:tabs>
          <w:tab w:val="right" w:leader="dot" w:pos="9641"/>
          <w:tab w:val="clear" w:pos="9639"/>
        </w:tabs>
      </w:pPr>
      <w:r>
        <w:t>7</w:t>
      </w:r>
      <w:r>
        <w:tab/>
      </w:r>
      <w:r>
        <w:t>Conclusions</w:t>
      </w:r>
      <w:r>
        <w:tab/>
      </w:r>
      <w:r>
        <w:fldChar w:fldCharType="begin"/>
      </w:r>
      <w:r>
        <w:instrText xml:space="preserve"> PAGEREF _Toc6153 \h </w:instrText>
      </w:r>
      <w:r>
        <w:fldChar w:fldCharType="separate"/>
      </w:r>
      <w:r>
        <w:t>7</w:t>
      </w:r>
      <w:r>
        <w:fldChar w:fldCharType="end"/>
      </w:r>
    </w:p>
    <w:p>
      <w:pPr>
        <w:pStyle w:val="53"/>
        <w:tabs>
          <w:tab w:val="right" w:leader="dot" w:pos="9641"/>
          <w:tab w:val="clear" w:pos="9639"/>
        </w:tabs>
      </w:pPr>
      <w:r>
        <w:t>Annex &lt;X&gt; (informative): Change history</w:t>
      </w:r>
      <w:r>
        <w:tab/>
      </w:r>
      <w:r>
        <w:fldChar w:fldCharType="begin"/>
      </w:r>
      <w:r>
        <w:instrText xml:space="preserve"> PAGEREF _Toc21381 \h </w:instrText>
      </w:r>
      <w:r>
        <w:fldChar w:fldCharType="separate"/>
      </w:r>
      <w:r>
        <w:t>8</w:t>
      </w:r>
      <w:r>
        <w:fldChar w:fldCharType="end"/>
      </w:r>
    </w:p>
    <w:p>
      <w:r>
        <w:fldChar w:fldCharType="end"/>
      </w:r>
    </w:p>
    <w:p>
      <w:pPr>
        <w:pStyle w:val="129"/>
      </w:pPr>
      <w:r>
        <w:br w:type="page"/>
      </w:r>
      <w:bookmarkStart w:id="15" w:name="_Hlk155610654"/>
    </w:p>
    <w:bookmarkEnd w:id="15"/>
    <w:p>
      <w:pPr>
        <w:pStyle w:val="3"/>
      </w:pPr>
      <w:bookmarkStart w:id="16" w:name="foreword"/>
      <w:bookmarkEnd w:id="16"/>
      <w:bookmarkStart w:id="17" w:name="_Toc7396"/>
      <w:r>
        <w:t>Foreword</w:t>
      </w:r>
      <w:bookmarkEnd w:id="17"/>
    </w:p>
    <w:p>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9" w:name="introduction"/>
      <w:bookmarkEnd w:id="19"/>
      <w:r>
        <w:br w:type="page"/>
      </w:r>
      <w:bookmarkStart w:id="20" w:name="scope"/>
      <w:bookmarkEnd w:id="20"/>
      <w:bookmarkStart w:id="21" w:name="_Toc25132"/>
      <w:r>
        <w:t>1</w:t>
      </w:r>
      <w:r>
        <w:tab/>
      </w:r>
      <w:r>
        <w:t>Scope</w:t>
      </w:r>
      <w:bookmarkEnd w:id="21"/>
    </w:p>
    <w:p>
      <w:pPr>
        <w:pStyle w:val="112"/>
      </w:pPr>
      <w:bookmarkStart w:id="22" w:name="_Hlk155612324"/>
      <w:r>
        <w:t xml:space="preserve">Editor’s Note: This clause contains scope for the study. </w:t>
      </w:r>
    </w:p>
    <w:bookmarkEnd w:id="22"/>
    <w:p>
      <w:r>
        <w:t>The present document …</w:t>
      </w:r>
    </w:p>
    <w:p>
      <w:pPr>
        <w:pStyle w:val="3"/>
      </w:pPr>
      <w:bookmarkStart w:id="23" w:name="references"/>
      <w:bookmarkEnd w:id="23"/>
      <w:bookmarkStart w:id="24" w:name="_Toc27051"/>
      <w:r>
        <w:t>2</w:t>
      </w:r>
      <w:r>
        <w:tab/>
      </w:r>
      <w:r>
        <w:t>References</w:t>
      </w:r>
      <w:bookmarkEnd w:id="24"/>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2</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xxx</w:t>
      </w:r>
    </w:p>
    <w:p>
      <w:pPr>
        <w:pStyle w:val="107"/>
      </w:pPr>
      <w:r>
        <w:t>[x]</w:t>
      </w:r>
      <w:r>
        <w:tab/>
      </w:r>
      <w:r>
        <w:t>&lt;doctype&gt; &lt;#&gt;[ ([up to and including]{yyyy[-mm]|V&lt;a[.b[.c]]&gt;}[onwards])]: "&lt;Title&gt;".</w:t>
      </w:r>
    </w:p>
    <w:p>
      <w:pPr>
        <w:pStyle w:val="3"/>
      </w:pPr>
      <w:bookmarkStart w:id="25" w:name="definitions"/>
      <w:bookmarkEnd w:id="25"/>
      <w:bookmarkStart w:id="26" w:name="_Toc2198"/>
      <w:r>
        <w:t>3</w:t>
      </w:r>
      <w:r>
        <w:tab/>
      </w:r>
      <w:r>
        <w:t>Definitions of terms, symbols and abbreviations</w:t>
      </w:r>
      <w:bookmarkEnd w:id="26"/>
    </w:p>
    <w:p>
      <w:pPr>
        <w:pStyle w:val="4"/>
      </w:pPr>
      <w:bookmarkStart w:id="27" w:name="_Toc6479"/>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8" w:name="_Toc13737"/>
      <w:r>
        <w:t>3.2</w:t>
      </w:r>
      <w:r>
        <w:tab/>
      </w:r>
      <w:r>
        <w:t>Symbols</w:t>
      </w:r>
      <w:bookmarkEnd w:id="28"/>
    </w:p>
    <w:p>
      <w:pPr>
        <w:keepNext/>
      </w:pPr>
      <w:r>
        <w:t>For the purposes of the present document, the following symbols apply:</w:t>
      </w:r>
    </w:p>
    <w:p>
      <w:pPr>
        <w:pStyle w:val="110"/>
      </w:pPr>
      <w:r>
        <w:t>&lt;symbol&gt;</w:t>
      </w:r>
      <w:r>
        <w:tab/>
      </w:r>
      <w:r>
        <w:t>&lt;Explanation&gt;</w:t>
      </w:r>
    </w:p>
    <w:p>
      <w:pPr>
        <w:pStyle w:val="110"/>
      </w:pPr>
    </w:p>
    <w:p>
      <w:pPr>
        <w:pStyle w:val="4"/>
      </w:pPr>
      <w:bookmarkStart w:id="29" w:name="_Toc28731"/>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3"/>
      </w:pPr>
      <w:bookmarkStart w:id="30" w:name="clause4"/>
      <w:bookmarkEnd w:id="30"/>
      <w:bookmarkStart w:id="31" w:name="_Toc24595"/>
      <w:r>
        <w:t>4</w:t>
      </w:r>
      <w:r>
        <w:tab/>
      </w:r>
      <w:r>
        <w:rPr>
          <w:rFonts w:hint="eastAsia"/>
          <w:lang w:eastAsia="zh-CN"/>
        </w:rPr>
        <w:t>Overview</w:t>
      </w:r>
      <w:bookmarkEnd w:id="31"/>
    </w:p>
    <w:p>
      <w:pPr>
        <w:pStyle w:val="112"/>
        <w:rPr>
          <w:highlight w:val="yellow"/>
        </w:rPr>
      </w:pPr>
      <w:r>
        <w:t xml:space="preserve">Editor’s Note: This clause includes the </w:t>
      </w:r>
      <w:r>
        <w:rPr>
          <w:rFonts w:hint="eastAsia"/>
          <w:lang w:eastAsia="zh-CN"/>
        </w:rPr>
        <w:t>overview</w:t>
      </w:r>
      <w:r>
        <w:t xml:space="preserve"> applicable for the study. </w:t>
      </w:r>
    </w:p>
    <w:p>
      <w:pPr>
        <w:pStyle w:val="3"/>
      </w:pPr>
      <w:bookmarkStart w:id="32" w:name="_Toc1683"/>
      <w:bookmarkStart w:id="33" w:name="_Toc106618430"/>
      <w:r>
        <w:t>5</w:t>
      </w:r>
      <w:r>
        <w:tab/>
      </w:r>
      <w:r>
        <w:t>Key issues</w:t>
      </w:r>
      <w:bookmarkEnd w:id="32"/>
      <w:bookmarkEnd w:id="33"/>
    </w:p>
    <w:p>
      <w:pPr>
        <w:pStyle w:val="112"/>
      </w:pPr>
      <w:r>
        <w:t>Editor’s Note: This clause contains all the key issues identified during the study.</w:t>
      </w:r>
    </w:p>
    <w:p>
      <w:pPr>
        <w:pStyle w:val="4"/>
        <w:rPr>
          <w:rFonts w:ascii="Arial" w:hAnsi="Arial"/>
        </w:rPr>
      </w:pPr>
      <w:bookmarkStart w:id="34" w:name="_Toc145075112"/>
      <w:bookmarkStart w:id="35" w:name="_Toc145074666"/>
      <w:bookmarkStart w:id="36" w:name="_Toc145061647"/>
      <w:bookmarkStart w:id="37" w:name="_Toc145061444"/>
      <w:bookmarkStart w:id="38" w:name="_Toc145074908"/>
      <w:bookmarkStart w:id="39" w:name="_Toc29420"/>
      <w:bookmarkStart w:id="40" w:name="_Toc48930863"/>
      <w:bookmarkStart w:id="41" w:name="_Toc56501565"/>
      <w:bookmarkStart w:id="42" w:name="_Toc513475447"/>
      <w:bookmarkStart w:id="43" w:name="_Toc106618431"/>
      <w:bookmarkStart w:id="44" w:name="_Toc49376112"/>
      <w:bookmarkStart w:id="45" w:name="_Toc95076612"/>
      <w:r>
        <w:rPr>
          <w:rFonts w:ascii="Arial" w:hAnsi="Arial"/>
        </w:rPr>
        <w:t>5.X</w:t>
      </w:r>
      <w:r>
        <w:rPr>
          <w:rFonts w:ascii="Arial" w:hAnsi="Arial"/>
        </w:rPr>
        <w:tab/>
      </w:r>
      <w:bookmarkEnd w:id="34"/>
      <w:bookmarkEnd w:id="35"/>
      <w:bookmarkEnd w:id="36"/>
      <w:bookmarkEnd w:id="37"/>
      <w:bookmarkEnd w:id="38"/>
      <w:r>
        <w:rPr>
          <w:rFonts w:ascii="Arial" w:hAnsi="Arial"/>
        </w:rPr>
        <w:t>Key Issue #X: &lt;Key Issue Name&gt;</w:t>
      </w:r>
      <w:bookmarkEnd w:id="39"/>
    </w:p>
    <w:p>
      <w:pPr>
        <w:pStyle w:val="5"/>
        <w:rPr>
          <w:rFonts w:ascii="Arial" w:hAnsi="Arial"/>
        </w:rPr>
      </w:pPr>
      <w:bookmarkStart w:id="46" w:name="_Toc145061445"/>
      <w:bookmarkStart w:id="47" w:name="_Toc145074667"/>
      <w:bookmarkStart w:id="48" w:name="_Toc145074909"/>
      <w:bookmarkStart w:id="49" w:name="_Toc145075113"/>
      <w:bookmarkStart w:id="50" w:name="_Toc145061648"/>
      <w:bookmarkStart w:id="51" w:name="_Toc2181"/>
      <w:r>
        <w:rPr>
          <w:rFonts w:ascii="Arial" w:hAnsi="Arial"/>
        </w:rPr>
        <w:t>5.X.1</w:t>
      </w:r>
      <w:r>
        <w:rPr>
          <w:rFonts w:ascii="Arial" w:hAnsi="Arial"/>
        </w:rPr>
        <w:tab/>
      </w:r>
      <w:r>
        <w:rPr>
          <w:rFonts w:ascii="Arial" w:hAnsi="Arial"/>
        </w:rPr>
        <w:t>Key issue details</w:t>
      </w:r>
      <w:bookmarkEnd w:id="46"/>
      <w:bookmarkEnd w:id="47"/>
      <w:bookmarkEnd w:id="48"/>
      <w:bookmarkEnd w:id="49"/>
      <w:bookmarkEnd w:id="50"/>
      <w:bookmarkEnd w:id="51"/>
    </w:p>
    <w:p>
      <w:pPr>
        <w:pStyle w:val="5"/>
        <w:rPr>
          <w:rFonts w:ascii="Arial" w:hAnsi="Arial"/>
        </w:rPr>
      </w:pPr>
      <w:bookmarkStart w:id="52" w:name="_Toc2363"/>
      <w:bookmarkStart w:id="53" w:name="_Toc145061649"/>
      <w:bookmarkStart w:id="54" w:name="_Toc145061446"/>
      <w:bookmarkStart w:id="55" w:name="_Toc145075114"/>
      <w:bookmarkStart w:id="56" w:name="_Toc145074910"/>
      <w:bookmarkStart w:id="57" w:name="_Toc145074668"/>
      <w:r>
        <w:rPr>
          <w:rFonts w:ascii="Arial" w:hAnsi="Arial"/>
        </w:rPr>
        <w:t>5.X.2</w:t>
      </w:r>
      <w:r>
        <w:rPr>
          <w:rFonts w:ascii="Arial" w:hAnsi="Arial"/>
        </w:rPr>
        <w:tab/>
      </w:r>
      <w:r>
        <w:rPr>
          <w:rFonts w:ascii="Arial" w:hAnsi="Arial"/>
        </w:rPr>
        <w:t>Threats</w:t>
      </w:r>
      <w:bookmarkEnd w:id="52"/>
      <w:bookmarkEnd w:id="53"/>
      <w:bookmarkEnd w:id="54"/>
      <w:bookmarkEnd w:id="55"/>
      <w:bookmarkEnd w:id="56"/>
      <w:bookmarkEnd w:id="57"/>
    </w:p>
    <w:p>
      <w:pPr>
        <w:pStyle w:val="5"/>
        <w:rPr>
          <w:rFonts w:ascii="Arial" w:hAnsi="Arial"/>
        </w:rPr>
      </w:pPr>
      <w:bookmarkStart w:id="58" w:name="_Toc145074669"/>
      <w:bookmarkStart w:id="59" w:name="_Toc145074911"/>
      <w:bookmarkStart w:id="60" w:name="_Toc145061650"/>
      <w:bookmarkStart w:id="61" w:name="_Toc3657"/>
      <w:bookmarkStart w:id="62" w:name="_Toc145075115"/>
      <w:bookmarkStart w:id="63" w:name="_Toc145061447"/>
      <w:r>
        <w:rPr>
          <w:rFonts w:ascii="Arial" w:hAnsi="Arial"/>
        </w:rPr>
        <w:t>5</w:t>
      </w:r>
      <w:r>
        <w:rPr>
          <w:rFonts w:hint="eastAsia" w:ascii="Arial" w:hAnsi="Arial"/>
          <w:lang w:eastAsia="zh-CN"/>
        </w:rPr>
        <w:t>.</w:t>
      </w:r>
      <w:r>
        <w:rPr>
          <w:rFonts w:ascii="Arial" w:hAnsi="Arial"/>
        </w:rPr>
        <w:t>X.3</w:t>
      </w:r>
      <w:r>
        <w:rPr>
          <w:rFonts w:ascii="Arial" w:hAnsi="Arial"/>
        </w:rPr>
        <w:tab/>
      </w:r>
      <w:r>
        <w:rPr>
          <w:rFonts w:ascii="Arial" w:hAnsi="Arial"/>
        </w:rPr>
        <w:t>Potential security requirements</w:t>
      </w:r>
      <w:bookmarkEnd w:id="58"/>
      <w:bookmarkEnd w:id="59"/>
      <w:bookmarkEnd w:id="60"/>
      <w:bookmarkEnd w:id="61"/>
      <w:bookmarkEnd w:id="62"/>
      <w:bookmarkEnd w:id="63"/>
    </w:p>
    <w:bookmarkEnd w:id="40"/>
    <w:bookmarkEnd w:id="41"/>
    <w:bookmarkEnd w:id="42"/>
    <w:bookmarkEnd w:id="43"/>
    <w:bookmarkEnd w:id="44"/>
    <w:bookmarkEnd w:id="45"/>
    <w:p>
      <w:pPr>
        <w:pStyle w:val="3"/>
      </w:pPr>
      <w:bookmarkStart w:id="64" w:name="_Toc18040"/>
      <w:bookmarkStart w:id="65" w:name="_Toc106618435"/>
      <w:bookmarkStart w:id="66" w:name="_Toc95076616"/>
      <w:r>
        <w:t>6</w:t>
      </w:r>
      <w:r>
        <w:tab/>
      </w:r>
      <w:r>
        <w:t>Solutions</w:t>
      </w:r>
      <w:bookmarkEnd w:id="64"/>
      <w:bookmarkEnd w:id="65"/>
      <w:bookmarkEnd w:id="66"/>
    </w:p>
    <w:p>
      <w:pPr>
        <w:pStyle w:val="113"/>
      </w:pPr>
      <w:bookmarkStart w:id="67" w:name="_Toc95076617"/>
      <w:bookmarkStart w:id="68" w:name="_Toc513475452"/>
      <w:bookmarkStart w:id="69" w:name="_Toc48930869"/>
      <w:bookmarkStart w:id="70" w:name="_Toc56501632"/>
      <w:bookmarkStart w:id="71" w:name="_Toc49376118"/>
      <w:bookmarkStart w:id="72" w:name="_Toc106618436"/>
      <w:r>
        <w:t>Table 6.0-1: Mapping of solutions to key issues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694"/>
        <w:gridCol w:w="694"/>
        <w:gridCol w:w="694"/>
        <w:gridCol w:w="694"/>
        <w:gridCol w:w="694"/>
        <w:gridCol w:w="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38" w:type="dxa"/>
          </w:tcPr>
          <w:p>
            <w:pPr>
              <w:pStyle w:val="104"/>
            </w:pPr>
          </w:p>
        </w:tc>
        <w:tc>
          <w:tcPr>
            <w:tcW w:w="4060" w:type="dxa"/>
            <w:gridSpan w:val="6"/>
          </w:tcPr>
          <w:p>
            <w:pPr>
              <w:pStyle w:val="104"/>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105"/>
            </w:pPr>
            <w:r>
              <w:rPr>
                <w:b/>
                <w:bCs/>
              </w:rPr>
              <w:t>Solutions</w:t>
            </w:r>
          </w:p>
        </w:tc>
        <w:tc>
          <w:tcPr>
            <w:tcW w:w="694" w:type="dxa"/>
          </w:tcPr>
          <w:p>
            <w:pPr>
              <w:pStyle w:val="105"/>
              <w:rPr>
                <w:rFonts w:hint="eastAsia" w:eastAsiaTheme="minorEastAsia"/>
                <w:lang w:val="en-US" w:eastAsia="zh-CN"/>
              </w:rPr>
            </w:pPr>
            <w:r>
              <w:rPr>
                <w:rFonts w:hint="eastAsia"/>
                <w:lang w:val="en-US" w:eastAsia="zh-CN"/>
              </w:rPr>
              <w:t>1</w:t>
            </w:r>
          </w:p>
        </w:tc>
        <w:tc>
          <w:tcPr>
            <w:tcW w:w="694" w:type="dxa"/>
          </w:tcPr>
          <w:p>
            <w:pPr>
              <w:pStyle w:val="105"/>
              <w:rPr>
                <w:rFonts w:hint="eastAsia" w:eastAsiaTheme="minorEastAsia"/>
                <w:lang w:val="en-US" w:eastAsia="zh-CN"/>
              </w:rPr>
            </w:pPr>
            <w:r>
              <w:rPr>
                <w:rFonts w:hint="eastAsia"/>
                <w:lang w:val="en-US" w:eastAsia="zh-CN"/>
              </w:rPr>
              <w:t>2</w:t>
            </w:r>
          </w:p>
        </w:tc>
        <w:tc>
          <w:tcPr>
            <w:tcW w:w="694" w:type="dxa"/>
          </w:tcPr>
          <w:p>
            <w:pPr>
              <w:pStyle w:val="105"/>
              <w:rPr>
                <w:rFonts w:hint="eastAsia" w:eastAsiaTheme="minorEastAsia"/>
                <w:lang w:val="en-US" w:eastAsia="zh-CN"/>
              </w:rPr>
            </w:pPr>
            <w:r>
              <w:rPr>
                <w:rFonts w:hint="eastAsia"/>
                <w:lang w:val="en-US" w:eastAsia="zh-CN"/>
              </w:rPr>
              <w:t>3</w:t>
            </w:r>
          </w:p>
        </w:tc>
        <w:tc>
          <w:tcPr>
            <w:tcW w:w="694" w:type="dxa"/>
          </w:tcPr>
          <w:p>
            <w:pPr>
              <w:pStyle w:val="105"/>
              <w:rPr>
                <w:rFonts w:hint="eastAsia" w:eastAsiaTheme="minorEastAsia"/>
                <w:lang w:val="en-US" w:eastAsia="zh-CN"/>
              </w:rPr>
            </w:pPr>
            <w:r>
              <w:rPr>
                <w:rFonts w:hint="eastAsia"/>
                <w:lang w:val="en-US" w:eastAsia="zh-CN"/>
              </w:rPr>
              <w:t>4</w:t>
            </w:r>
          </w:p>
        </w:tc>
        <w:tc>
          <w:tcPr>
            <w:tcW w:w="694" w:type="dxa"/>
          </w:tcPr>
          <w:p>
            <w:pPr>
              <w:pStyle w:val="105"/>
              <w:rPr>
                <w:rFonts w:hint="eastAsia" w:eastAsiaTheme="minorEastAsia"/>
                <w:lang w:val="en-US" w:eastAsia="zh-CN"/>
              </w:rPr>
            </w:pPr>
            <w:r>
              <w:rPr>
                <w:rFonts w:hint="eastAsia"/>
                <w:lang w:val="en-US" w:eastAsia="zh-CN"/>
              </w:rPr>
              <w:t>5</w:t>
            </w:r>
          </w:p>
        </w:tc>
        <w:tc>
          <w:tcPr>
            <w:tcW w:w="590" w:type="dxa"/>
          </w:tcPr>
          <w:p>
            <w:pPr>
              <w:pStyle w:val="105"/>
              <w:rPr>
                <w:rFonts w:hint="eastAsia" w:eastAsiaTheme="minorEastAsia"/>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105"/>
            </w:pPr>
            <w:r>
              <w:t>1</w:t>
            </w: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590" w:type="dxa"/>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105"/>
              <w:rPr>
                <w:rFonts w:hint="eastAsia" w:eastAsiaTheme="minorEastAsia"/>
                <w:lang w:val="en-US" w:eastAsia="zh-CN"/>
              </w:rPr>
            </w:pPr>
            <w:r>
              <w:rPr>
                <w:rFonts w:hint="eastAsia"/>
                <w:lang w:val="en-US" w:eastAsia="zh-CN"/>
              </w:rPr>
              <w:t>2</w:t>
            </w: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590" w:type="dxa"/>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105"/>
              <w:rPr>
                <w:rFonts w:hint="eastAsia" w:eastAsiaTheme="minorEastAsia"/>
                <w:lang w:val="en-US" w:eastAsia="zh-CN"/>
              </w:rPr>
            </w:pPr>
            <w:r>
              <w:rPr>
                <w:rFonts w:hint="eastAsia"/>
                <w:lang w:val="en-US" w:eastAsia="zh-CN"/>
              </w:rPr>
              <w:t>3</w:t>
            </w: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590" w:type="dxa"/>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tcPr>
          <w:p>
            <w:pPr>
              <w:pStyle w:val="105"/>
              <w:rPr>
                <w:rFonts w:hint="eastAsia" w:eastAsiaTheme="minorEastAsia"/>
                <w:lang w:val="en-US" w:eastAsia="zh-CN"/>
              </w:rPr>
            </w:pPr>
            <w:r>
              <w:rPr>
                <w:rFonts w:hint="eastAsia"/>
                <w:lang w:val="en-US" w:eastAsia="zh-CN"/>
              </w:rPr>
              <w:t>X</w:t>
            </w: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694" w:type="dxa"/>
          </w:tcPr>
          <w:p>
            <w:pPr>
              <w:pStyle w:val="105"/>
            </w:pPr>
          </w:p>
        </w:tc>
        <w:tc>
          <w:tcPr>
            <w:tcW w:w="590" w:type="dxa"/>
          </w:tcPr>
          <w:p>
            <w:pPr>
              <w:pStyle w:val="105"/>
            </w:pPr>
          </w:p>
        </w:tc>
      </w:tr>
    </w:tbl>
    <w:p>
      <w:pPr>
        <w:pStyle w:val="4"/>
      </w:pPr>
      <w:bookmarkStart w:id="73" w:name="_Toc28947"/>
      <w:r>
        <w:t>6.Y</w:t>
      </w:r>
      <w:r>
        <w:tab/>
      </w:r>
      <w:r>
        <w:t>Solution #Y: &lt;Solution Name&gt;</w:t>
      </w:r>
      <w:bookmarkEnd w:id="67"/>
      <w:bookmarkEnd w:id="68"/>
      <w:bookmarkEnd w:id="69"/>
      <w:bookmarkEnd w:id="70"/>
      <w:bookmarkEnd w:id="71"/>
      <w:bookmarkEnd w:id="72"/>
      <w:bookmarkEnd w:id="73"/>
    </w:p>
    <w:p>
      <w:pPr>
        <w:pStyle w:val="5"/>
      </w:pPr>
      <w:bookmarkStart w:id="74" w:name="_Toc49376119"/>
      <w:bookmarkStart w:id="75" w:name="_Toc513475453"/>
      <w:bookmarkStart w:id="76" w:name="_Toc56501633"/>
      <w:bookmarkStart w:id="77" w:name="_Toc95076618"/>
      <w:bookmarkStart w:id="78" w:name="_Toc15423"/>
      <w:bookmarkStart w:id="79" w:name="_Toc106618437"/>
      <w:bookmarkStart w:id="80" w:name="_Toc48930870"/>
      <w:r>
        <w:t>6.Y.1</w:t>
      </w:r>
      <w:r>
        <w:tab/>
      </w:r>
      <w:r>
        <w:t>Introduction</w:t>
      </w:r>
      <w:bookmarkEnd w:id="74"/>
      <w:bookmarkEnd w:id="75"/>
      <w:bookmarkEnd w:id="76"/>
      <w:bookmarkEnd w:id="77"/>
      <w:bookmarkEnd w:id="78"/>
      <w:bookmarkEnd w:id="79"/>
      <w:bookmarkEnd w:id="80"/>
    </w:p>
    <w:p>
      <w:pPr>
        <w:pStyle w:val="112"/>
      </w:pPr>
      <w:r>
        <w:t>Editor’s Note: Each solution should list the key issues being addressed.</w:t>
      </w:r>
    </w:p>
    <w:p>
      <w:pPr>
        <w:pStyle w:val="5"/>
      </w:pPr>
      <w:bookmarkStart w:id="81" w:name="_Toc56501634"/>
      <w:bookmarkStart w:id="82" w:name="_Toc48930871"/>
      <w:bookmarkStart w:id="83" w:name="_Toc95076619"/>
      <w:bookmarkStart w:id="84" w:name="_Toc513475454"/>
      <w:bookmarkStart w:id="85" w:name="_Toc106618438"/>
      <w:bookmarkStart w:id="86" w:name="_Toc27764"/>
      <w:bookmarkStart w:id="87" w:name="_Toc49376120"/>
      <w:r>
        <w:t>6.Y.2</w:t>
      </w:r>
      <w:r>
        <w:tab/>
      </w:r>
      <w:r>
        <w:t>Solution details</w:t>
      </w:r>
      <w:bookmarkEnd w:id="81"/>
      <w:bookmarkEnd w:id="82"/>
      <w:bookmarkEnd w:id="83"/>
      <w:bookmarkEnd w:id="84"/>
      <w:bookmarkEnd w:id="85"/>
      <w:bookmarkEnd w:id="86"/>
      <w:bookmarkEnd w:id="87"/>
    </w:p>
    <w:p>
      <w:pPr>
        <w:pStyle w:val="5"/>
      </w:pPr>
      <w:bookmarkStart w:id="88" w:name="_Toc56501636"/>
      <w:bookmarkStart w:id="89" w:name="_Toc513475455"/>
      <w:bookmarkStart w:id="90" w:name="_Toc95076620"/>
      <w:bookmarkStart w:id="91" w:name="_Toc106618439"/>
      <w:bookmarkStart w:id="92" w:name="_Toc49376122"/>
      <w:bookmarkStart w:id="93" w:name="_Toc3739"/>
      <w:bookmarkStart w:id="94" w:name="_Toc48930873"/>
      <w:r>
        <w:t>6.Y.3</w:t>
      </w:r>
      <w:r>
        <w:tab/>
      </w:r>
      <w:r>
        <w:t>Evaluation</w:t>
      </w:r>
      <w:bookmarkEnd w:id="88"/>
      <w:bookmarkEnd w:id="89"/>
      <w:bookmarkEnd w:id="90"/>
      <w:bookmarkEnd w:id="91"/>
      <w:bookmarkEnd w:id="92"/>
      <w:bookmarkEnd w:id="93"/>
      <w:bookmarkEnd w:id="94"/>
    </w:p>
    <w:p>
      <w:pPr>
        <w:pStyle w:val="112"/>
      </w:pPr>
      <w:r>
        <w:t>Editor’s Note: Each solution should motivate how the potential security requirements of the key issues being addressed are fulfilled.</w:t>
      </w:r>
    </w:p>
    <w:p>
      <w:pPr>
        <w:pStyle w:val="3"/>
      </w:pPr>
      <w:bookmarkStart w:id="95" w:name="_Toc6153"/>
      <w:bookmarkStart w:id="96" w:name="_Toc101360626"/>
      <w:bookmarkStart w:id="97" w:name="_Toc39138089"/>
      <w:bookmarkStart w:id="98" w:name="_Toc48930874"/>
      <w:bookmarkStart w:id="99" w:name="_Toc49376123"/>
      <w:bookmarkStart w:id="100" w:name="_Toc513475456"/>
      <w:bookmarkStart w:id="101" w:name="_Toc95076621"/>
      <w:bookmarkStart w:id="102" w:name="_Toc106618440"/>
      <w:bookmarkStart w:id="103" w:name="_Toc56501637"/>
      <w:r>
        <w:t>7</w:t>
      </w:r>
      <w:r>
        <w:tab/>
      </w:r>
      <w:r>
        <w:t>Conclusions</w:t>
      </w:r>
      <w:bookmarkEnd w:id="95"/>
      <w:bookmarkEnd w:id="96"/>
      <w:bookmarkEnd w:id="97"/>
    </w:p>
    <w:bookmarkEnd w:id="98"/>
    <w:bookmarkEnd w:id="99"/>
    <w:bookmarkEnd w:id="100"/>
    <w:bookmarkEnd w:id="101"/>
    <w:bookmarkEnd w:id="102"/>
    <w:bookmarkEnd w:id="103"/>
    <w:p>
      <w:pPr>
        <w:pStyle w:val="112"/>
      </w:pPr>
      <w:r>
        <w:t>Editor’s Note: This clause contains the agreed conclusions that will form the basis for any normative work.</w:t>
      </w:r>
    </w:p>
    <w:p/>
    <w:p>
      <w:pPr>
        <w:pStyle w:val="112"/>
      </w:pPr>
    </w:p>
    <w:p>
      <w:pPr>
        <w:pStyle w:val="11"/>
      </w:pPr>
      <w:r>
        <w:br w:type="page"/>
      </w:r>
      <w:bookmarkStart w:id="106" w:name="_GoBack"/>
      <w:bookmarkEnd w:id="106"/>
      <w:bookmarkStart w:id="104" w:name="_Toc21381"/>
      <w:r>
        <w:t>Annex &lt;X&gt; (informative):</w:t>
      </w:r>
      <w:r>
        <w:br w:type="textWrapping"/>
      </w:r>
      <w:r>
        <w:t>Change history</w:t>
      </w:r>
      <w:bookmarkEnd w:id="104"/>
    </w:p>
    <w:p>
      <w:pPr>
        <w:pStyle w:val="113"/>
      </w:pPr>
      <w:bookmarkStart w:id="105" w:name="historyclause"/>
      <w:bookmarkEnd w:id="10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4"/>
        <w:gridCol w:w="104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54" w:type="dxa"/>
            <w:shd w:val="pct10" w:color="auto" w:fill="FFFFFF"/>
          </w:tcPr>
          <w:p>
            <w:pPr>
              <w:pStyle w:val="103"/>
              <w:rPr>
                <w:b/>
                <w:sz w:val="16"/>
              </w:rPr>
            </w:pPr>
            <w:r>
              <w:rPr>
                <w:b/>
                <w:sz w:val="16"/>
              </w:rPr>
              <w:t>Meeting</w:t>
            </w:r>
          </w:p>
        </w:tc>
        <w:tc>
          <w:tcPr>
            <w:tcW w:w="1040"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2024-04</w:t>
            </w:r>
          </w:p>
        </w:tc>
        <w:tc>
          <w:tcPr>
            <w:tcW w:w="854" w:type="dxa"/>
            <w:shd w:val="solid" w:color="FFFFFF" w:fill="auto"/>
          </w:tcPr>
          <w:p>
            <w:pPr>
              <w:pStyle w:val="105"/>
              <w:rPr>
                <w:rFonts w:hint="eastAsia" w:eastAsiaTheme="minorEastAsia"/>
                <w:sz w:val="16"/>
                <w:szCs w:val="16"/>
                <w:lang w:val="en-US" w:eastAsia="zh-CN"/>
              </w:rPr>
            </w:pPr>
            <w:r>
              <w:rPr>
                <w:sz w:val="16"/>
                <w:szCs w:val="16"/>
              </w:rPr>
              <w:t>SA3#115</w:t>
            </w:r>
            <w:r>
              <w:rPr>
                <w:rFonts w:hint="eastAsia"/>
                <w:sz w:val="16"/>
                <w:szCs w:val="16"/>
                <w:lang w:val="en-US" w:eastAsia="zh-CN"/>
              </w:rPr>
              <w:t>e</w:t>
            </w:r>
          </w:p>
        </w:tc>
        <w:tc>
          <w:tcPr>
            <w:tcW w:w="1040" w:type="dxa"/>
            <w:shd w:val="solid" w:color="FFFFFF" w:fill="auto"/>
          </w:tcPr>
          <w:p>
            <w:pPr>
              <w:pStyle w:val="105"/>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sz w:val="16"/>
                <w:szCs w:val="16"/>
              </w:rPr>
              <w:t>TR skeleton</w:t>
            </w:r>
          </w:p>
        </w:tc>
        <w:tc>
          <w:tcPr>
            <w:tcW w:w="708"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0.0.0</w:t>
            </w:r>
          </w:p>
        </w:tc>
      </w:tr>
    </w:tbl>
    <w:p>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33.784 V0.0.0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81F0F"/>
    <w:rsid w:val="007B600E"/>
    <w:rsid w:val="007F0F4A"/>
    <w:rsid w:val="008028A4"/>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53B8"/>
    <w:rsid w:val="00F9008D"/>
    <w:rsid w:val="00F943AC"/>
    <w:rsid w:val="00FA1266"/>
    <w:rsid w:val="00FC1192"/>
    <w:rsid w:val="00FF2C9A"/>
    <w:rsid w:val="0CD66A6B"/>
    <w:rsid w:val="17075A6B"/>
    <w:rsid w:val="1C622073"/>
    <w:rsid w:val="563F1A9E"/>
    <w:rsid w:val="687119DD"/>
    <w:rsid w:val="6B2A7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字符"/>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正文文本 字符"/>
    <w:link w:val="41"/>
    <w:qFormat/>
    <w:uiPriority w:val="0"/>
    <w:rPr>
      <w:lang w:eastAsia="en-US"/>
    </w:rPr>
  </w:style>
  <w:style w:type="character" w:customStyle="1" w:styleId="134">
    <w:name w:val="正文文本 2 字符"/>
    <w:link w:val="77"/>
    <w:qFormat/>
    <w:uiPriority w:val="0"/>
    <w:rPr>
      <w:lang w:eastAsia="en-US"/>
    </w:rPr>
  </w:style>
  <w:style w:type="character" w:customStyle="1" w:styleId="135">
    <w:name w:val="正文文本 3 字符"/>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link w:val="56"/>
    <w:qFormat/>
    <w:uiPriority w:val="0"/>
    <w:rPr>
      <w:lang w:eastAsia="en-US"/>
    </w:rPr>
  </w:style>
  <w:style w:type="character" w:customStyle="1" w:styleId="140">
    <w:name w:val="正文文本缩进 3 字符"/>
    <w:link w:val="72"/>
    <w:qFormat/>
    <w:uiPriority w:val="0"/>
    <w:rPr>
      <w:sz w:val="16"/>
      <w:szCs w:val="16"/>
      <w:lang w:eastAsia="en-US"/>
    </w:rPr>
  </w:style>
  <w:style w:type="character" w:customStyle="1" w:styleId="141">
    <w:name w:val="结束语 字符"/>
    <w:link w:val="39"/>
    <w:qFormat/>
    <w:uiPriority w:val="0"/>
    <w:rPr>
      <w:lang w:eastAsia="en-US"/>
    </w:rPr>
  </w:style>
  <w:style w:type="character" w:customStyle="1" w:styleId="142">
    <w:name w:val="批注文字 字符"/>
    <w:link w:val="35"/>
    <w:qFormat/>
    <w:uiPriority w:val="0"/>
    <w:rPr>
      <w:lang w:eastAsia="en-US"/>
    </w:rPr>
  </w:style>
  <w:style w:type="character" w:customStyle="1" w:styleId="143">
    <w:name w:val="批注主题 字符"/>
    <w:link w:val="86"/>
    <w:qFormat/>
    <w:uiPriority w:val="0"/>
    <w:rPr>
      <w:b/>
      <w:bCs/>
      <w:lang w:eastAsia="en-US"/>
    </w:rPr>
  </w:style>
  <w:style w:type="character" w:customStyle="1" w:styleId="144">
    <w:name w:val="日期 字符"/>
    <w:link w:val="55"/>
    <w:qFormat/>
    <w:uiPriority w:val="0"/>
    <w:rPr>
      <w:lang w:eastAsia="en-US"/>
    </w:rPr>
  </w:style>
  <w:style w:type="character" w:customStyle="1" w:styleId="145">
    <w:name w:val="文档结构图 字符"/>
    <w:link w:val="33"/>
    <w:qFormat/>
    <w:uiPriority w:val="0"/>
    <w:rPr>
      <w:rFonts w:ascii="Segoe UI" w:hAnsi="Segoe UI" w:cs="Segoe UI"/>
      <w:sz w:val="16"/>
      <w:szCs w:val="16"/>
      <w:lang w:eastAsia="en-US"/>
    </w:rPr>
  </w:style>
  <w:style w:type="character" w:customStyle="1" w:styleId="146">
    <w:name w:val="电子邮件签名 字符"/>
    <w:link w:val="26"/>
    <w:qFormat/>
    <w:uiPriority w:val="0"/>
    <w:rPr>
      <w:lang w:eastAsia="en-US"/>
    </w:rPr>
  </w:style>
  <w:style w:type="character" w:customStyle="1" w:styleId="147">
    <w:name w:val="尾注文本 字符"/>
    <w:link w:val="57"/>
    <w:qFormat/>
    <w:uiPriority w:val="0"/>
    <w:rPr>
      <w:lang w:eastAsia="en-US"/>
    </w:rPr>
  </w:style>
  <w:style w:type="character" w:customStyle="1" w:styleId="148">
    <w:name w:val="脚注文本 字符"/>
    <w:link w:val="70"/>
    <w:qFormat/>
    <w:uiPriority w:val="0"/>
    <w:rPr>
      <w:lang w:eastAsia="en-US"/>
    </w:rPr>
  </w:style>
  <w:style w:type="character" w:customStyle="1" w:styleId="149">
    <w:name w:val="HTML 地址 字符"/>
    <w:link w:val="48"/>
    <w:qFormat/>
    <w:uiPriority w:val="0"/>
    <w:rPr>
      <w:i/>
      <w:iCs/>
      <w:lang w:eastAsia="en-US"/>
    </w:rPr>
  </w:style>
  <w:style w:type="character" w:customStyle="1" w:styleId="150">
    <w:name w:val="HTML 预设格式 字符"/>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字符"/>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字符"/>
    <w:link w:val="2"/>
    <w:qFormat/>
    <w:uiPriority w:val="0"/>
    <w:rPr>
      <w:rFonts w:ascii="Courier New" w:hAnsi="Courier New" w:cs="Courier New"/>
      <w:lang w:eastAsia="en-US"/>
    </w:rPr>
  </w:style>
  <w:style w:type="character" w:customStyle="1" w:styleId="155">
    <w:name w:val="信息标题 字符"/>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字符"/>
    <w:link w:val="23"/>
    <w:qFormat/>
    <w:uiPriority w:val="0"/>
    <w:rPr>
      <w:lang w:eastAsia="en-US"/>
    </w:rPr>
  </w:style>
  <w:style w:type="character" w:customStyle="1" w:styleId="158">
    <w:name w:val="纯文本 字符"/>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字符"/>
    <w:link w:val="159"/>
    <w:qFormat/>
    <w:uiPriority w:val="29"/>
    <w:rPr>
      <w:i/>
      <w:iCs/>
      <w:color w:val="404040"/>
      <w:lang w:eastAsia="en-US"/>
    </w:rPr>
  </w:style>
  <w:style w:type="character" w:customStyle="1" w:styleId="161">
    <w:name w:val="称呼 字符"/>
    <w:link w:val="37"/>
    <w:qFormat/>
    <w:uiPriority w:val="0"/>
    <w:rPr>
      <w:lang w:eastAsia="en-US"/>
    </w:rPr>
  </w:style>
  <w:style w:type="character" w:customStyle="1" w:styleId="162">
    <w:name w:val="签名 字符"/>
    <w:link w:val="63"/>
    <w:qFormat/>
    <w:uiPriority w:val="0"/>
    <w:rPr>
      <w:lang w:eastAsia="en-US"/>
    </w:rPr>
  </w:style>
  <w:style w:type="character" w:customStyle="1" w:styleId="163">
    <w:name w:val="副标题 字符"/>
    <w:link w:val="67"/>
    <w:qFormat/>
    <w:uiPriority w:val="0"/>
    <w:rPr>
      <w:rFonts w:ascii="Calibri Light" w:hAnsi="Calibri Light"/>
      <w:sz w:val="24"/>
      <w:szCs w:val="24"/>
      <w:lang w:eastAsia="en-US"/>
    </w:rPr>
  </w:style>
  <w:style w:type="character" w:customStyle="1" w:styleId="164">
    <w:name w:val="标题 字符"/>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字符"/>
    <w:basedOn w:val="91"/>
    <w:link w:val="3"/>
    <w:qFormat/>
    <w:uiPriority w:val="0"/>
    <w:rPr>
      <w:rFonts w:ascii="Arial" w:hAnsi="Arial"/>
      <w:sz w:val="36"/>
      <w:lang w:eastAsia="en-US"/>
    </w:rPr>
  </w:style>
  <w:style w:type="character" w:customStyle="1" w:styleId="169">
    <w:name w:val="标题 2 字符"/>
    <w:basedOn w:val="91"/>
    <w:link w:val="4"/>
    <w:qFormat/>
    <w:uiPriority w:val="0"/>
    <w:rPr>
      <w:rFonts w:ascii="Arial" w:hAnsi="Arial"/>
      <w:sz w:val="32"/>
      <w:lang w:eastAsia="en-US"/>
    </w:rPr>
  </w:style>
  <w:style w:type="character" w:customStyle="1" w:styleId="170">
    <w:name w:val="标题 3 字符"/>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FAB0-B5D9-4288-8636-DF5E2E30F9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1358</Words>
  <Characters>7741</Characters>
  <Lines>64</Lines>
  <Paragraphs>18</Paragraphs>
  <TotalTime>0</TotalTime>
  <ScaleCrop>false</ScaleCrop>
  <LinksUpToDate>false</LinksUpToDate>
  <CharactersWithSpaces>9081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2</cp:lastModifiedBy>
  <cp:lastPrinted>2019-02-25T14:05:00Z</cp:lastPrinted>
  <dcterms:modified xsi:type="dcterms:W3CDTF">2024-04-07T03:34:57Z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A79A0C7647CD4B08963986CFD2987E8A</vt:lpwstr>
  </property>
</Properties>
</file>